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  <w:keepNext/>
      </w:pPr>
      <w:r>
        <w:rPr>
          <w:rFonts w:ascii="Georgia" w:hAnsi="Georgia"/>
          <w:color w:val="153B3A"/>
        </w:rPr>
        <w:t>Exit quiz</w:t>
      </w:r>
    </w:p>
    <w:p>
      <w:pPr>
        <w:spacing w:after="140"/>
      </w:pPr>
      <w:r>
        <w:rPr>
          <w:rFonts w:ascii="Arial" w:hAnsi="Arial"/>
          <w:color w:val="5B6764"/>
          <w:sz w:val="18"/>
        </w:rPr>
        <w:t>Final 5 minutes  •  Work independently  •  How did these inventions change people’s lives?</w:t>
      </w:r>
    </w:p>
    <w:p>
      <w:r>
        <w:rPr>
          <w:rFonts w:ascii="Arial" w:hAnsi="Arial"/>
          <w:b w:val="0"/>
          <w:sz w:val="19"/>
        </w:rPr>
        <w:t>Name ____________________________________   Class ____________________</w:t>
      </w:r>
    </w:p>
    <w:p>
      <w:pPr>
        <w:pStyle w:val="Heading2"/>
      </w:pPr>
      <w:r>
        <w:t>E1  Basic functions</w:t>
      </w:r>
    </w:p>
    <w:p>
      <w:r>
        <w:rPr>
          <w:rFonts w:ascii="Arial" w:hAnsi="Arial"/>
          <w:b w:val="0"/>
          <w:sz w:val="20"/>
        </w:rPr>
        <w:t>Match each invention to its basic job. Write the letter.</w:t>
      </w:r>
    </w:p>
    <w:tbl>
      <w:tblPr>
        <w:tblStyle w:val="TableGrid"/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5198"/>
        <w:gridCol w:w="5198"/>
      </w:tblGrid>
      <w:tr>
        <w:trPr>
          <w:tblHeader w:val="true"/>
        </w:trPr>
        <w:tc>
          <w:tcPr>
            <w:tcW w:type="dxa" w:w="3456"/>
            <w:vAlign w:val="center"/>
            <w:shd w:fill="E8E3D8"/>
          </w:tcPr>
          <w:p>
            <w:pPr>
              <w:spacing w:before="40" w:after="40"/>
            </w:pPr>
            <w:r>
              <w:rPr>
                <w:rFonts w:ascii="Arial" w:hAnsi="Arial"/>
                <w:b/>
                <w:color w:val="153B3A"/>
                <w:sz w:val="20"/>
              </w:rPr>
              <w:t>Invention</w:t>
            </w:r>
          </w:p>
        </w:tc>
        <w:tc>
          <w:tcPr>
            <w:tcW w:type="dxa" w:w="6912"/>
            <w:vAlign w:val="center"/>
            <w:shd w:fill="E8E3D8"/>
          </w:tcPr>
          <w:p>
            <w:pPr>
              <w:spacing w:before="40" w:after="40"/>
            </w:pPr>
            <w:r>
              <w:rPr>
                <w:rFonts w:ascii="Arial" w:hAnsi="Arial"/>
                <w:b/>
                <w:color w:val="153B3A"/>
                <w:sz w:val="20"/>
              </w:rPr>
              <w:t>Job</w:t>
            </w:r>
          </w:p>
        </w:tc>
      </w:tr>
      <w:tr>
        <w:trPr>
          <w:cantSplit/>
          <w:trHeight w:val="677" w:hRule="atLeast"/>
        </w:trPr>
        <w:tc>
          <w:tcPr>
            <w:tcW w:type="dxa" w:w="3456"/>
            <w:vAlign w:val="center"/>
          </w:tcPr>
          <w:p>
            <w:pPr>
              <w:spacing w:before="40" w:after="40"/>
            </w:pPr>
            <w:r>
              <w:rPr>
                <w:rFonts w:ascii="Arial" w:hAnsi="Arial"/>
                <w:b w:val="0"/>
                <w:color w:val="141414"/>
                <w:sz w:val="20"/>
              </w:rPr>
              <w:t>1. Paper  ____</w:t>
            </w:r>
          </w:p>
        </w:tc>
        <w:tc>
          <w:tcPr>
            <w:tcW w:type="dxa" w:w="6912"/>
            <w:vAlign w:val="center"/>
          </w:tcPr>
          <w:p>
            <w:pPr>
              <w:spacing w:before="40" w:after="40"/>
            </w:pPr>
            <w:r>
              <w:rPr>
                <w:rFonts w:ascii="Arial" w:hAnsi="Arial"/>
                <w:b w:val="0"/>
                <w:color w:val="141414"/>
                <w:sz w:val="20"/>
              </w:rPr>
              <w:t>A. Gives direction information</w:t>
            </w:r>
          </w:p>
        </w:tc>
      </w:tr>
      <w:tr>
        <w:trPr>
          <w:cantSplit/>
          <w:trHeight w:val="677" w:hRule="atLeast"/>
        </w:trPr>
        <w:tc>
          <w:tcPr>
            <w:tcW w:type="dxa" w:w="3456"/>
            <w:vAlign w:val="center"/>
          </w:tcPr>
          <w:p>
            <w:pPr>
              <w:spacing w:before="40" w:after="40"/>
            </w:pPr>
            <w:r>
              <w:rPr>
                <w:rFonts w:ascii="Arial" w:hAnsi="Arial"/>
                <w:b w:val="0"/>
                <w:color w:val="141414"/>
                <w:sz w:val="20"/>
              </w:rPr>
              <w:t>2. Printing  ____</w:t>
            </w:r>
          </w:p>
        </w:tc>
        <w:tc>
          <w:tcPr>
            <w:tcW w:type="dxa" w:w="6912"/>
            <w:vAlign w:val="center"/>
          </w:tcPr>
          <w:p>
            <w:pPr>
              <w:spacing w:before="40" w:after="40"/>
            </w:pPr>
            <w:r>
              <w:rPr>
                <w:rFonts w:ascii="Arial" w:hAnsi="Arial"/>
                <w:b w:val="0"/>
                <w:color w:val="141414"/>
                <w:sz w:val="20"/>
              </w:rPr>
              <w:t>B. Provides a writing surface</w:t>
            </w:r>
          </w:p>
        </w:tc>
      </w:tr>
      <w:tr>
        <w:trPr>
          <w:cantSplit/>
          <w:trHeight w:val="677" w:hRule="atLeast"/>
        </w:trPr>
        <w:tc>
          <w:tcPr>
            <w:tcW w:type="dxa" w:w="3456"/>
            <w:vAlign w:val="center"/>
          </w:tcPr>
          <w:p>
            <w:pPr>
              <w:spacing w:before="40" w:after="40"/>
            </w:pPr>
            <w:r>
              <w:rPr>
                <w:rFonts w:ascii="Arial" w:hAnsi="Arial"/>
                <w:b w:val="0"/>
                <w:color w:val="141414"/>
                <w:sz w:val="20"/>
              </w:rPr>
              <w:t>3. Compass  ____</w:t>
            </w:r>
          </w:p>
        </w:tc>
        <w:tc>
          <w:tcPr>
            <w:tcW w:type="dxa" w:w="6912"/>
            <w:vAlign w:val="center"/>
          </w:tcPr>
          <w:p>
            <w:pPr>
              <w:spacing w:before="40" w:after="40"/>
            </w:pPr>
            <w:r>
              <w:rPr>
                <w:rFonts w:ascii="Arial" w:hAnsi="Arial"/>
                <w:b w:val="0"/>
                <w:color w:val="141414"/>
                <w:sz w:val="20"/>
              </w:rPr>
              <w:t>C. Makes copies</w:t>
            </w:r>
          </w:p>
        </w:tc>
      </w:tr>
      <w:tr>
        <w:trPr>
          <w:cantSplit/>
          <w:trHeight w:val="677" w:hRule="atLeast"/>
        </w:trPr>
        <w:tc>
          <w:tcPr>
            <w:tcW w:type="dxa" w:w="3456"/>
            <w:vAlign w:val="center"/>
          </w:tcPr>
          <w:p>
            <w:pPr>
              <w:spacing w:before="40" w:after="40"/>
            </w:pPr>
            <w:r>
              <w:rPr>
                <w:rFonts w:ascii="Arial" w:hAnsi="Arial"/>
                <w:b w:val="0"/>
                <w:color w:val="141414"/>
                <w:sz w:val="20"/>
              </w:rPr>
              <w:t>4. Gunpowder  ____</w:t>
            </w:r>
          </w:p>
        </w:tc>
        <w:tc>
          <w:tcPr>
            <w:tcW w:type="dxa" w:w="6912"/>
            <w:vAlign w:val="center"/>
          </w:tcPr>
          <w:p>
            <w:pPr>
              <w:spacing w:before="40" w:after="40"/>
            </w:pPr>
            <w:r>
              <w:rPr>
                <w:rFonts w:ascii="Arial" w:hAnsi="Arial"/>
                <w:b w:val="0"/>
                <w:color w:val="141414"/>
                <w:sz w:val="20"/>
              </w:rPr>
              <w:t>D. Releases energy for different uses</w:t>
            </w:r>
          </w:p>
        </w:tc>
      </w:tr>
    </w:tbl>
    <w:p>
      <w:pPr>
        <w:pStyle w:val="Heading2"/>
      </w:pPr>
      <w:r>
        <w:t>E2  Paper and printing</w:t>
      </w:r>
    </w:p>
    <w:p>
      <w:r>
        <w:rPr>
          <w:rFonts w:ascii="Arial" w:hAnsi="Arial"/>
          <w:b w:val="0"/>
          <w:sz w:val="20"/>
        </w:rPr>
        <w:t>Complete both parts: Paper provided _________________________________________________.</w:t>
      </w:r>
    </w:p>
    <w:p>
      <w:r>
        <w:rPr>
          <w:rFonts w:ascii="Arial" w:hAnsi="Arial"/>
          <w:b w:val="0"/>
          <w:sz w:val="20"/>
        </w:rPr>
        <w:t>Printing made it possible to _________________________________________________________.</w:t>
      </w:r>
    </w:p>
    <w:p>
      <w:pPr>
        <w:spacing w:after="80"/>
      </w:pPr>
      <w:r>
        <w:rPr>
          <w:rFonts w:ascii="Arial" w:hAnsi="Arial"/>
          <w:color w:val="919191"/>
          <w:sz w:val="16"/>
        </w:rPr>
        <w:t>____________________________________________________________________________________________</w:t>
      </w:r>
    </w:p>
    <w:p>
      <w:pPr>
        <w:spacing w:after="80"/>
      </w:pPr>
      <w:r>
        <w:rPr>
          <w:rFonts w:ascii="Arial" w:hAnsi="Arial"/>
          <w:color w:val="919191"/>
          <w:sz w:val="16"/>
        </w:rPr>
        <w:t>____________________________________________________________________________________________</w:t>
      </w:r>
    </w:p>
    <w:p>
      <w:pPr>
        <w:pStyle w:val="Heading2"/>
      </w:pPr>
      <w:r>
        <w:t>E3  Detail → change → explanation</w:t>
      </w:r>
    </w:p>
    <w:p>
      <w:r>
        <w:rPr>
          <w:rFonts w:ascii="Arial" w:hAnsi="Arial"/>
          <w:b w:val="0"/>
          <w:sz w:val="20"/>
        </w:rPr>
        <w:t>Choose one lesson detail. Explain one change it supports and why that change mattered.</w:t>
      </w:r>
    </w:p>
    <w:p>
      <w:r>
        <w:rPr>
          <w:rFonts w:ascii="Arial" w:hAnsi="Arial"/>
          <w:b w:val="0"/>
        </w:rPr>
        <w:t>Detail: ____________________________________________________________________________</w:t>
      </w:r>
    </w:p>
    <w:p>
      <w:r>
        <w:rPr>
          <w:rFonts w:ascii="Arial" w:hAnsi="Arial"/>
          <w:b w:val="0"/>
        </w:rPr>
        <w:t>Change: ___________________________________________________________________________</w:t>
      </w:r>
    </w:p>
    <w:p>
      <w:r>
        <w:rPr>
          <w:rFonts w:ascii="Arial" w:hAnsi="Arial"/>
          <w:b w:val="0"/>
        </w:rPr>
        <w:t>Why it mattered: ___________________________________________________________________</w:t>
      </w:r>
    </w:p>
    <w:p>
      <w:pPr>
        <w:spacing w:after="80"/>
      </w:pPr>
      <w:r>
        <w:rPr>
          <w:rFonts w:ascii="Arial" w:hAnsi="Arial"/>
          <w:color w:val="919191"/>
          <w:sz w:val="16"/>
        </w:rPr>
        <w:t>____________________________________________________________________________________________</w:t>
      </w:r>
    </w:p>
    <w:p>
      <w:pPr>
        <w:spacing w:after="80"/>
      </w:pPr>
      <w:r>
        <w:rPr>
          <w:rFonts w:ascii="Arial" w:hAnsi="Arial"/>
          <w:color w:val="919191"/>
          <w:sz w:val="16"/>
        </w:rPr>
        <w:t>____________________________________________________________________________________________</w:t>
      </w:r>
    </w:p>
    <w:p>
      <w:pPr>
        <w:spacing w:after="80"/>
      </w:pPr>
      <w:r>
        <w:rPr>
          <w:rFonts w:ascii="Arial" w:hAnsi="Arial"/>
          <w:color w:val="919191"/>
          <w:sz w:val="16"/>
        </w:rPr>
        <w:t>____________________________________________________________________________________________</w:t>
      </w:r>
    </w:p>
    <w:p>
      <w:pPr>
        <w:spacing w:after="80"/>
      </w:pPr>
      <w:r>
        <w:rPr>
          <w:rFonts w:ascii="Arial" w:hAnsi="Arial"/>
          <w:color w:val="919191"/>
          <w:sz w:val="16"/>
        </w:rPr>
        <w:t>____________________________________________________________________________________________</w:t>
      </w:r>
    </w:p>
    <w:p>
      <w:r>
        <w:rPr>
          <w:rFonts w:ascii="Arial" w:hAnsi="Arial"/>
          <w:b w:val="0"/>
          <w:color w:val="5B6764"/>
          <w:sz w:val="17"/>
        </w:rPr>
        <w:t>Hand in this page before the final one-minute class answer.</w:t>
      </w:r>
    </w:p>
    <w:sectPr w:rsidR="00FC693F" w:rsidRPr="0006063C" w:rsidSect="00034616">
      <w:footerReference w:type="default" r:id="rId9"/>
      <w:pgSz w:w="12240" w:h="15840"/>
      <w:pgMar w:top="792" w:right="922" w:bottom="792" w:left="922" w:header="288" w:footer="317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color w:val="5B6764"/>
        <w:sz w:val="15"/>
      </w:rPr>
      <w:t xml:space="preserve">China History Studio   Exit Quiz   v2   </w:t>
    </w:r>
    <w:fldSimple w:instr="PAGE"/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00" w:line="259" w:lineRule="auto"/>
    </w:pPr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80" w:after="100"/>
      <w:outlineLvl w:val="0"/>
    </w:pPr>
    <w:rPr>
      <w:rFonts w:asciiTheme="majorHAnsi" w:eastAsiaTheme="majorEastAsia" w:hAnsiTheme="majorHAnsi" w:cstheme="majorBidi" w:ascii="Arial" w:hAnsi="Arial"/>
      <w:b/>
      <w:bCs/>
      <w:color w:val="153B3A"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80" w:after="100"/>
      <w:outlineLvl w:val="1"/>
    </w:pPr>
    <w:rPr>
      <w:rFonts w:asciiTheme="majorHAnsi" w:eastAsiaTheme="majorEastAsia" w:hAnsiTheme="majorHAnsi" w:cstheme="majorBidi" w:ascii="Arial" w:hAnsi="Arial"/>
      <w:b/>
      <w:bCs/>
      <w:color w:val="153B3A"/>
      <w:sz w:val="25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80" w:after="100"/>
      <w:outlineLvl w:val="2"/>
    </w:pPr>
    <w:rPr>
      <w:rFonts w:asciiTheme="majorHAnsi" w:eastAsiaTheme="majorEastAsia" w:hAnsiTheme="majorHAnsi" w:cstheme="majorBidi" w:ascii="Arial" w:hAnsi="Arial"/>
      <w:b/>
      <w:bCs/>
      <w:color w:val="153B3A"/>
      <w:sz w:val="2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keepNext/>
      <w:pBdr>
        <w:bottom w:val="single" w:sz="8" w:space="4" w:color="4F81BD" w:themeColor="accent1"/>
      </w:pBdr>
      <w:spacing w:after="100" w:line="240" w:lineRule="auto" w:before="80"/>
      <w:contextualSpacing/>
    </w:pPr>
    <w:rPr>
      <w:rFonts w:asciiTheme="majorHAnsi" w:eastAsiaTheme="majorEastAsia" w:hAnsiTheme="majorHAnsi" w:cstheme="majorBidi" w:ascii="Arial" w:hAnsi="Arial"/>
      <w:b w:val="0"/>
      <w:color w:val="153B3A"/>
      <w:spacing w:val="5"/>
      <w:kern w:val="28"/>
      <w:sz w:val="44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Chinese Inventions That Changed the World — Exit Quiz v2</dc:title>
  <dc:subject>How did these inventions change people’s lives?</dc:subject>
  <dc:creator>China History Studio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